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Waschküche, Dusche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Boden, Wand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418276" name="019d90db-e447-7ac1-9b55-b1a9ab31a9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168236" name="019d90db-e447-7ac1-9b55-b1a9ab31a9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191710" name="019d90f2-cb02-7858-a2f0-2ff354ed3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035950" name="019d90f2-cb02-7858-a2f0-2ff354ed3ea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074652" name="019d90f8-9873-7fff-9e95-87e4f407b7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00470" name="019d90f8-9873-7fff-9e95-87e4f407b7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6393032" name="019d9100-b355-759c-b758-00f355b14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671841" name="019d9100-b355-759c-b758-00f355b145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4823360" name="019d910e-f905-7f56-bcae-cb3d0074b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22120" name="019d910e-f905-7f56-bcae-cb3d0074b95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Trocknungsraum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Lüftungsrohr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399927" name="019d90de-7f12-7a73-aea2-8fefc76be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478265" name="019d90de-7f12-7a73-aea2-8fefc76beae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Heizofen</w:t>
            </w:r>
          </w:p>
        </w:tc>
        <w:tc>
          <w:p>
            <w:pPr>
              <w:spacing w:before="0" w:after="0" w:line="240" w:lineRule="auto"/>
            </w:pPr>
            <w:r>
              <w:t>Heizofen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5511340" name="019d90e1-39b3-7165-b840-9c1214abfe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625984" name="019d90e1-39b3-7165-b840-9c1214abfe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785546" name="019d90e3-75d9-750c-8e83-f26d8007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185574" name="019d90e3-75d9-750c-8e83-f26d8007c0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Gang,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694973" name="019d90e6-0f4e-7d72-9f31-576aa5a49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047494" name="019d90e6-0f4e-7d72-9f31-576aa5a49b7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392027" name="019d90f0-b95e-788d-955d-675301d0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418534" name="019d90f0-b95e-788d-955d-675301d0372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3658157" name="019d90f9-c017-79c4-a187-cfc895e4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380386" name="019d90f9-c017-79c4-a187-cfc895e4fc3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Treppenhaus, Gang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8984877" name="019d90fe-461c-7de6-a45f-1dcfb2a70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023596" name="019d90fe-461c-7de6-a45f-1dcfb2a70f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8227728" name="019d9106-8ccb-7d94-b4ed-e110f37ff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323880" name="019d9106-8ccb-7d94-b4ed-e110f37fffa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3251697" name="019d9107-a9d5-7a94-b827-518698169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685916" name="019d9107-a9d5-7a94-b827-5186981691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7069610" name="019d910c-a466-7bd1-8e6f-0c784a25e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699982" name="019d910c-a466-7bd1-8e6f-0c784a25e1d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3733941" name="019d9111-c616-702b-8878-740ab75d2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607411" name="019d9111-c616-702b-8878-740ab75d27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Gang,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0388907" name="019d90e8-8659-7f3c-841f-f23a40b74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538334" name="019d90e8-8659-7f3c-841f-f23a40b743e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640298" name="019d90fb-3d9d-7833-9def-4779d9608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182340" name="019d90fb-3d9d-7833-9def-4779d9608f4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116616" name="019d9108-b7bf-732b-af04-abb267a0c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025798" name="019d9108-b7bf-732b-af04-abb267a0c6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182864" name="019d90ef-27bf-7160-ba6f-db84ece85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765277" name="019d90ef-27bf-7160-ba6f-db84ece857c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462902" name="019d90f7-126b-7aac-8bd4-e0e119902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823181" name="019d90f7-126b-7aac-8bd4-e0e1199025b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6455616" name="019d9104-dc7b-7487-aa8b-7e0ef10cbc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119752" name="019d9104-dc7b-7487-aa8b-7e0ef10cbc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2642053" name="019d9110-31a0-7175-be41-5dd4ec38f5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11936" name="019d9110-31a0-7175-be41-5dd4ec38f5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2742421" name="019d90f4-64b8-79b2-b7a8-6136e6b483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61325" name="019d90f4-64b8-79b2-b7a8-6136e6b483c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DG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7753624" name="019d9112-e501-71b7-ac7e-dab73c7b84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808075" name="019d9112-e501-71b7-ac7e-dab73c7b84c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3251896" name="019d9115-d2d8-7144-9e35-b61616ccd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333141" name="019d9115-d2d8-7144-9e35-b61616ccd29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Parkettboden 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332733" name="019d9135-45a0-79ce-b7e3-d4cae83f17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578947" name="019d9135-45a0-79ce-b7e3-d4cae83f176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Illingerstrasse 71, 8424 Embrach</w:t>
          </w:r>
        </w:p>
        <w:p>
          <w:pPr>
            <w:spacing w:before="0" w:after="0"/>
          </w:pPr>
          <w:r>
            <w:t>DN 855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